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E9C46" w14:textId="77777777" w:rsidR="00BE3260" w:rsidRDefault="00BE3260" w:rsidP="00071E7E">
      <w:pPr>
        <w:spacing w:after="0" w:line="360" w:lineRule="auto"/>
        <w:rPr>
          <w:rFonts w:ascii="Calibri" w:hAnsi="Calibri" w:cs="Calibri"/>
          <w:b/>
        </w:rPr>
      </w:pPr>
      <w:bookmarkStart w:id="0" w:name="_Hlk65573094"/>
    </w:p>
    <w:p w14:paraId="40CCC7C6" w14:textId="5527B599" w:rsidR="000656E0" w:rsidRPr="00071E7E" w:rsidRDefault="000656E0" w:rsidP="00071E7E">
      <w:pPr>
        <w:spacing w:after="0" w:line="360" w:lineRule="auto"/>
        <w:rPr>
          <w:rFonts w:ascii="Calibri" w:hAnsi="Calibri" w:cs="Calibri"/>
          <w:b/>
        </w:rPr>
      </w:pPr>
      <w:r w:rsidRPr="00071E7E">
        <w:rPr>
          <w:rFonts w:ascii="Calibri" w:hAnsi="Calibri" w:cs="Calibri"/>
          <w:b/>
        </w:rPr>
        <w:t xml:space="preserve">Załącznik nr </w:t>
      </w:r>
      <w:r w:rsidR="000F374D" w:rsidRPr="00071E7E">
        <w:rPr>
          <w:rFonts w:ascii="Calibri" w:hAnsi="Calibri" w:cs="Calibri"/>
          <w:b/>
        </w:rPr>
        <w:t>2</w:t>
      </w:r>
      <w:r w:rsidRPr="00071E7E">
        <w:rPr>
          <w:rFonts w:ascii="Calibri" w:hAnsi="Calibri" w:cs="Calibri"/>
          <w:b/>
        </w:rPr>
        <w:t xml:space="preserve"> do SWZ</w:t>
      </w:r>
    </w:p>
    <w:p w14:paraId="08F8F7EC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61A18F75" w14:textId="0AC02931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OŚWIADCZENIE </w:t>
      </w:r>
    </w:p>
    <w:p w14:paraId="0E095618" w14:textId="77777777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14B2D94E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1738A15A" w14:textId="2DAE59AC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vertAlign w:val="superscript"/>
          <w:lang w:eastAsia="pl-PL"/>
        </w:rPr>
      </w:pPr>
      <w:r w:rsidRPr="00071E7E">
        <w:rPr>
          <w:rFonts w:ascii="Calibri" w:eastAsia="Times New Roman" w:hAnsi="Calibri" w:cs="Calibri"/>
          <w:b/>
          <w:bCs/>
          <w:u w:val="single"/>
          <w:lang w:eastAsia="pl-PL"/>
        </w:rPr>
        <w:t>W ZAKRESIE PODSTAW WYKLUCZENIA Z POSTĘPOWANIA</w:t>
      </w:r>
      <w:r w:rsidRPr="00071E7E">
        <w:rPr>
          <w:rStyle w:val="Odwoanieprzypisudolnego"/>
          <w:rFonts w:ascii="Calibri" w:eastAsia="Times New Roman" w:hAnsi="Calibri" w:cs="Calibri"/>
          <w:b/>
          <w:bCs/>
          <w:u w:val="single"/>
          <w:lang w:eastAsia="pl-PL"/>
        </w:rPr>
        <w:footnoteReference w:id="1"/>
      </w:r>
    </w:p>
    <w:bookmarkEnd w:id="1"/>
    <w:p w14:paraId="42B4D078" w14:textId="77777777" w:rsidR="00560BCF" w:rsidRPr="00071E7E" w:rsidRDefault="00560BCF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6184334A" w14:textId="524BD846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27B09445" w14:textId="77777777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Cs/>
          <w:lang w:eastAsia="pl-PL"/>
        </w:rPr>
      </w:pPr>
      <w:bookmarkStart w:id="5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</w:t>
      </w:r>
    </w:p>
    <w:p w14:paraId="3C34F49B" w14:textId="0BE5CB6E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76-200 Słupsk, ul. </w:t>
      </w:r>
      <w:r w:rsidR="00247EBC">
        <w:t xml:space="preserve">Artura Grottgera </w:t>
      </w:r>
      <w:r w:rsidR="003D28D7">
        <w:rPr>
          <w:rFonts w:ascii="Calibri" w:eastAsia="Times New Roman" w:hAnsi="Calibri" w:cs="Calibri"/>
          <w:bCs/>
          <w:lang w:eastAsia="pl-PL"/>
        </w:rPr>
        <w:t>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5698BA78" w14:textId="77777777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który  działa w imieniu i na rzecz </w:t>
      </w:r>
      <w:r w:rsidRPr="00071E7E">
        <w:rPr>
          <w:rFonts w:ascii="Calibri" w:eastAsia="Times New Roman" w:hAnsi="Calibri" w:cs="Calibri"/>
          <w:b/>
          <w:lang w:eastAsia="pl-PL"/>
        </w:rPr>
        <w:t>Miasta Słupsk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3C367778" w14:textId="77777777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5"/>
    </w:p>
    <w:p w14:paraId="10920353" w14:textId="77777777" w:rsidR="00B9081E" w:rsidRPr="003D28D7" w:rsidRDefault="00B9081E" w:rsidP="00BE6AC2">
      <w:pPr>
        <w:suppressAutoHyphens/>
        <w:spacing w:after="0"/>
        <w:rPr>
          <w:rFonts w:ascii="Calibri" w:eastAsia="Times New Roman" w:hAnsi="Calibri" w:cs="Calibri"/>
          <w:bCs/>
          <w:color w:val="0070C0"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Pr="003D28D7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http://www.zimslupsk.pl</w:t>
        </w:r>
      </w:hyperlink>
    </w:p>
    <w:p w14:paraId="4C963AA1" w14:textId="77777777" w:rsidR="00B9081E" w:rsidRPr="003D28D7" w:rsidRDefault="00B9081E" w:rsidP="00BE6AC2">
      <w:pPr>
        <w:suppressAutoHyphens/>
        <w:spacing w:after="0"/>
        <w:rPr>
          <w:rFonts w:ascii="Calibri" w:eastAsia="Times New Roman" w:hAnsi="Calibri" w:cs="Calibri"/>
          <w:bCs/>
          <w:color w:val="0070C0"/>
          <w:u w:val="single"/>
          <w:lang w:eastAsia="pl-PL"/>
        </w:rPr>
      </w:pPr>
      <w:bookmarkStart w:id="6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hyperlink r:id="rId9" w:history="1">
        <w:r w:rsidRPr="003D28D7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https://platformazakupowa.pl/pn/zimslupsk</w:t>
        </w:r>
      </w:hyperlink>
      <w:bookmarkEnd w:id="6"/>
    </w:p>
    <w:p w14:paraId="3A540429" w14:textId="77777777" w:rsidR="00B9081E" w:rsidRPr="00071E7E" w:rsidRDefault="00B9081E" w:rsidP="00BE6AC2">
      <w:pPr>
        <w:suppressAutoHyphens/>
        <w:spacing w:after="0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</w:p>
    <w:p w14:paraId="44307249" w14:textId="77777777" w:rsidR="00B9081E" w:rsidRPr="003D28D7" w:rsidRDefault="00B9081E" w:rsidP="00BE6AC2">
      <w:pPr>
        <w:suppressAutoHyphens/>
        <w:spacing w:after="0"/>
        <w:rPr>
          <w:rFonts w:ascii="Calibri" w:eastAsia="Times New Roman" w:hAnsi="Calibri" w:cs="Calibri"/>
          <w:bCs/>
          <w:color w:val="0070C0"/>
          <w:lang w:eastAsia="pl-PL"/>
        </w:rPr>
      </w:pPr>
      <w:r w:rsidRPr="00247EBC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10" w:history="1">
        <w:r w:rsidRPr="00247EBC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zamowienia@zimslupsk.</w:t>
        </w:r>
        <w:r w:rsidRPr="003D28D7">
          <w:rPr>
            <w:rStyle w:val="Hipercze"/>
            <w:rFonts w:ascii="Calibri" w:eastAsia="Times New Roman" w:hAnsi="Calibri" w:cs="Calibri"/>
            <w:bCs/>
            <w:color w:val="0070C0"/>
            <w:lang w:eastAsia="pl-PL"/>
          </w:rPr>
          <w:t>pl</w:t>
        </w:r>
      </w:hyperlink>
      <w:r w:rsidRPr="003D28D7">
        <w:rPr>
          <w:rFonts w:ascii="Calibri" w:eastAsia="Times New Roman" w:hAnsi="Calibri" w:cs="Calibri"/>
          <w:bCs/>
          <w:color w:val="0070C0"/>
          <w:lang w:eastAsia="pl-PL"/>
        </w:rPr>
        <w:t xml:space="preserve"> </w:t>
      </w:r>
      <w:r w:rsidRPr="003D28D7">
        <w:rPr>
          <w:rFonts w:ascii="Calibri" w:eastAsia="Calibri" w:hAnsi="Calibri" w:cs="Calibri"/>
          <w:bCs/>
          <w:color w:val="0070C0"/>
        </w:rPr>
        <w:t xml:space="preserve"> </w:t>
      </w:r>
    </w:p>
    <w:p w14:paraId="119D28BF" w14:textId="77777777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C087CE7" w14:textId="4BE8944F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7" w:name="_Hlk64881583"/>
      <w:r w:rsidRPr="00071E7E">
        <w:rPr>
          <w:rFonts w:ascii="Calibri" w:eastAsia="Times New Roman" w:hAnsi="Calibri" w:cs="Calibri"/>
          <w:b/>
          <w:bCs/>
          <w:lang w:eastAsia="pl-PL"/>
        </w:rPr>
        <w:t>WYKONAWCA:</w:t>
      </w:r>
      <w:r w:rsidR="00E30987" w:rsidRPr="00071E7E">
        <w:rPr>
          <w:rFonts w:ascii="Calibri" w:eastAsia="Times New Roman" w:hAnsi="Calibri" w:cs="Calibri"/>
          <w:lang w:eastAsia="pl-PL"/>
        </w:rPr>
        <w:t xml:space="preserve">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______________________________________________</w:t>
      </w:r>
      <w:r w:rsidR="003D28D7">
        <w:rPr>
          <w:rFonts w:ascii="Calibri" w:eastAsia="Times New Roman" w:hAnsi="Calibri" w:cs="Calibri"/>
          <w:lang w:eastAsia="pl-PL"/>
        </w:rPr>
        <w:t>___</w:t>
      </w:r>
      <w:r w:rsidR="00B80E22" w:rsidRPr="00071E7E">
        <w:rPr>
          <w:rFonts w:ascii="Calibri" w:eastAsia="Times New Roman" w:hAnsi="Calibri" w:cs="Calibri"/>
          <w:lang w:eastAsia="pl-PL"/>
        </w:rPr>
        <w:t>_</w:t>
      </w:r>
    </w:p>
    <w:p w14:paraId="5530F323" w14:textId="7F65F501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17DAAB9E" w14:textId="6B40BD33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3AF67BAE" w14:textId="38D134A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8" w:name="_Hlk19272628"/>
      <w:r w:rsidRPr="00071E7E">
        <w:rPr>
          <w:rFonts w:ascii="Calibri" w:eastAsia="Times New Roman" w:hAnsi="Calibri" w:cs="Calibri"/>
          <w:lang w:eastAsia="pl-PL"/>
        </w:rPr>
        <w:t xml:space="preserve">Nr telefonu: </w:t>
      </w:r>
      <w:r w:rsidR="00B80E22" w:rsidRPr="00071E7E">
        <w:rPr>
          <w:rFonts w:ascii="Calibri" w:eastAsia="Times New Roman" w:hAnsi="Calibri" w:cs="Calibri"/>
          <w:lang w:eastAsia="pl-PL"/>
        </w:rPr>
        <w:t>__________________</w:t>
      </w:r>
      <w:r w:rsidRPr="00071E7E">
        <w:rPr>
          <w:rFonts w:ascii="Calibri" w:eastAsia="Times New Roman" w:hAnsi="Calibri" w:cs="Calibri"/>
          <w:lang w:eastAsia="pl-PL"/>
        </w:rPr>
        <w:t xml:space="preserve"> e-mail: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</w:t>
      </w:r>
    </w:p>
    <w:p w14:paraId="6F50BE3C" w14:textId="77777777" w:rsidR="00BF1B38" w:rsidRPr="00071E7E" w:rsidRDefault="00BF1B38" w:rsidP="00071E7E">
      <w:pPr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9" w:name="_Hlk65573213"/>
      <w:bookmarkEnd w:id="0"/>
      <w:bookmarkEnd w:id="2"/>
      <w:bookmarkEnd w:id="3"/>
      <w:bookmarkEnd w:id="4"/>
      <w:bookmarkEnd w:id="7"/>
      <w:bookmarkEnd w:id="8"/>
    </w:p>
    <w:p w14:paraId="37BDCA79" w14:textId="77777777" w:rsidR="00B90DB3" w:rsidRDefault="006E2F3A" w:rsidP="00F16B06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Na potrzeby postępowania o udzielenie zamówienia publicznego</w:t>
      </w:r>
      <w:r w:rsidR="00A55748" w:rsidRPr="00071E7E">
        <w:rPr>
          <w:rFonts w:ascii="Calibri" w:eastAsia="Times New Roman" w:hAnsi="Calibri" w:cs="Calibri"/>
          <w:lang w:eastAsia="pl-PL"/>
        </w:rPr>
        <w:t xml:space="preserve"> prowadzonego</w:t>
      </w:r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 w trybie podstawowym bez negocjacji </w:t>
      </w:r>
      <w:bookmarkStart w:id="10" w:name="_Hlk11741589"/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(art. 275 pkt 1 ustawy Pzp) na </w:t>
      </w:r>
      <w:bookmarkStart w:id="11" w:name="_Hlk10791084"/>
      <w:r w:rsidR="00641A9E">
        <w:rPr>
          <w:rFonts w:ascii="Calibri" w:eastAsia="Times New Roman" w:hAnsi="Calibri" w:cs="Calibri"/>
          <w:bCs/>
          <w:lang w:eastAsia="pl-PL"/>
        </w:rPr>
        <w:t xml:space="preserve">wykonanie </w:t>
      </w:r>
      <w:r w:rsidR="00587D77">
        <w:rPr>
          <w:rFonts w:ascii="Calibri" w:eastAsia="Times New Roman" w:hAnsi="Calibri" w:cs="Calibri"/>
          <w:bCs/>
          <w:lang w:eastAsia="pl-PL"/>
        </w:rPr>
        <w:t>robót budowlanych</w:t>
      </w:r>
      <w:r w:rsidR="00FC794F">
        <w:rPr>
          <w:rFonts w:ascii="Calibri" w:eastAsia="Times New Roman" w:hAnsi="Calibri" w:cs="Calibri"/>
          <w:bCs/>
          <w:lang w:eastAsia="pl-PL"/>
        </w:rPr>
        <w:t xml:space="preserve"> </w:t>
      </w:r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pn. </w:t>
      </w:r>
      <w:r w:rsidR="00B90DB3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B90DB3">
        <w:rPr>
          <w:rFonts w:eastAsia="Times New Roman" w:cs="Calibri"/>
          <w:b/>
          <w:lang w:eastAsia="pl-PL"/>
        </w:rPr>
        <w:t xml:space="preserve"> pn.</w:t>
      </w:r>
      <w:r w:rsidR="00B90DB3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B90DB3">
        <w:rPr>
          <w:rFonts w:eastAsia="Times New Roman" w:cs="Calibri"/>
          <w:b/>
          <w:lang w:eastAsia="pl-PL"/>
        </w:rPr>
        <w:t xml:space="preserve"> </w:t>
      </w:r>
      <w:r w:rsidR="00B90DB3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B90DB3">
        <w:rPr>
          <w:rFonts w:ascii="Calibri" w:eastAsia="Calibri" w:hAnsi="Calibri" w:cs="Calibri"/>
          <w:b/>
          <w:bCs/>
          <w:color w:val="00000A"/>
        </w:rPr>
        <w:t xml:space="preserve"> </w:t>
      </w:r>
      <w:r w:rsidR="00B90DB3">
        <w:rPr>
          <w:rFonts w:ascii="Calibri" w:eastAsia="Calibri" w:hAnsi="Calibri" w:cs="Calibri"/>
          <w:color w:val="00000A"/>
        </w:rPr>
        <w:t>z możliwością składania ofert częściowych</w:t>
      </w:r>
      <w:r w:rsidR="00F16B06">
        <w:rPr>
          <w:rFonts w:eastAsia="Times New Roman" w:cs="Calibri"/>
          <w:b/>
          <w:lang w:eastAsia="pl-PL"/>
        </w:rPr>
        <w:t xml:space="preserve"> – Część nr ________</w:t>
      </w:r>
      <w:r w:rsidR="00B9081E" w:rsidRPr="00071E7E">
        <w:rPr>
          <w:rFonts w:ascii="Calibri" w:eastAsia="Times New Roman" w:hAnsi="Calibri" w:cs="Calibri"/>
          <w:b/>
          <w:lang w:eastAsia="pl-PL"/>
        </w:rPr>
        <w:t>,</w:t>
      </w:r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bookmarkEnd w:id="10"/>
      <w:bookmarkEnd w:id="11"/>
      <w:r w:rsidRPr="00071E7E">
        <w:rPr>
          <w:rFonts w:ascii="Calibri" w:eastAsia="Times New Roman" w:hAnsi="Calibri" w:cs="Calibri"/>
          <w:lang w:eastAsia="pl-PL"/>
        </w:rPr>
        <w:t xml:space="preserve">oświadczam, </w:t>
      </w:r>
      <w:bookmarkEnd w:id="9"/>
      <w:r w:rsidRPr="00071E7E">
        <w:rPr>
          <w:rFonts w:ascii="Calibri" w:eastAsia="Times New Roman" w:hAnsi="Calibri" w:cs="Calibri"/>
          <w:lang w:eastAsia="pl-PL"/>
        </w:rPr>
        <w:t xml:space="preserve">że </w:t>
      </w:r>
    </w:p>
    <w:p w14:paraId="25729CB1" w14:textId="77777777" w:rsidR="00B90DB3" w:rsidRDefault="00B90DB3" w:rsidP="00F16B06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1E7A035" w14:textId="38F1ED7F" w:rsidR="00B90DB3" w:rsidRDefault="006E2F3A" w:rsidP="00F16B06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 xml:space="preserve">na dzień składania ofert nie podlegam wykluczeniu z postępowania na podstawie art. 108 ust. 1 </w:t>
      </w:r>
      <w:r w:rsidR="006448C6" w:rsidRPr="00071E7E">
        <w:rPr>
          <w:rFonts w:ascii="Calibri" w:eastAsia="Times New Roman" w:hAnsi="Calibri" w:cs="Calibri"/>
          <w:lang w:eastAsia="pl-PL"/>
        </w:rPr>
        <w:t xml:space="preserve">oraz </w:t>
      </w:r>
      <w:r w:rsidRPr="00071E7E">
        <w:rPr>
          <w:rFonts w:ascii="Calibri" w:eastAsia="Times New Roman" w:hAnsi="Calibri" w:cs="Calibri"/>
          <w:lang w:eastAsia="pl-PL"/>
        </w:rPr>
        <w:t xml:space="preserve">art. 109 ust. 1 pkt 4 ustawy </w:t>
      </w:r>
      <w:r w:rsidR="006448C6" w:rsidRPr="00071E7E">
        <w:rPr>
          <w:rFonts w:ascii="Calibri" w:eastAsia="Times New Roman" w:hAnsi="Calibri" w:cs="Calibri"/>
          <w:lang w:eastAsia="pl-PL"/>
        </w:rPr>
        <w:t>z dnia 11 września 2019 r Prawo zamówień publicznych</w:t>
      </w:r>
      <w:r w:rsidR="00B03AB6">
        <w:rPr>
          <w:rFonts w:ascii="Calibri" w:eastAsia="Times New Roman" w:hAnsi="Calibri" w:cs="Calibri"/>
          <w:lang w:eastAsia="pl-PL"/>
        </w:rPr>
        <w:t xml:space="preserve"> </w:t>
      </w:r>
      <w:r w:rsidR="00B03AB6" w:rsidRPr="00B03AB6">
        <w:rPr>
          <w:rFonts w:ascii="Calibri" w:eastAsia="Times New Roman" w:hAnsi="Calibri" w:cs="Calibri"/>
          <w:lang w:eastAsia="pl-PL"/>
        </w:rPr>
        <w:t xml:space="preserve">oraz art. 7 ust. 1 ustawy z dnia 13 </w:t>
      </w:r>
    </w:p>
    <w:p w14:paraId="0BA11F07" w14:textId="3BB60B98" w:rsidR="00560BCF" w:rsidRPr="00B90DB3" w:rsidRDefault="00B03AB6" w:rsidP="00F16B06">
      <w:pPr>
        <w:spacing w:after="0" w:line="360" w:lineRule="auto"/>
        <w:rPr>
          <w:rFonts w:eastAsia="Times New Roman" w:cs="Calibri"/>
          <w:b/>
          <w:lang w:eastAsia="pl-PL"/>
        </w:rPr>
      </w:pPr>
      <w:r w:rsidRPr="00B03AB6">
        <w:rPr>
          <w:rFonts w:ascii="Calibri" w:eastAsia="Times New Roman" w:hAnsi="Calibri" w:cs="Calibri"/>
          <w:lang w:eastAsia="pl-PL"/>
        </w:rPr>
        <w:t>kwietnia 2022 r. o szczególnych rozwiązaniach w zakresie przeciwdziałania wspieraniu agresji na Ukrainę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B03AB6">
        <w:rPr>
          <w:rFonts w:ascii="Calibri" w:eastAsia="Times New Roman" w:hAnsi="Calibri" w:cs="Calibri"/>
          <w:lang w:eastAsia="pl-PL"/>
        </w:rPr>
        <w:t>oraz służących ochronie bezpieczeństwa narodowego</w:t>
      </w:r>
      <w:r w:rsidR="006448C6" w:rsidRPr="00071E7E">
        <w:rPr>
          <w:rFonts w:ascii="Calibri" w:eastAsia="Times New Roman" w:hAnsi="Calibri" w:cs="Calibri"/>
          <w:lang w:eastAsia="pl-PL"/>
        </w:rPr>
        <w:t>.</w:t>
      </w:r>
    </w:p>
    <w:p w14:paraId="6984D6F6" w14:textId="3430E7A5" w:rsidR="00BE3260" w:rsidRDefault="006E2F3A" w:rsidP="00071E7E">
      <w:pPr>
        <w:suppressAutoHyphens/>
        <w:spacing w:after="0" w:line="360" w:lineRule="auto"/>
        <w:rPr>
          <w:rFonts w:ascii="Calibri" w:eastAsia="Times New Roman" w:hAnsi="Calibri" w:cs="Calibri"/>
          <w:i/>
          <w:iCs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 xml:space="preserve">Oświadczam, że na dzień składania ofert zachodzą w stosunku do mnie podstawy wykluczenia z postępowania na podstawie art. </w:t>
      </w:r>
      <w:r w:rsidR="00B80E22" w:rsidRPr="00071E7E">
        <w:rPr>
          <w:rFonts w:ascii="Calibri" w:eastAsia="Times New Roman" w:hAnsi="Calibri" w:cs="Calibri"/>
          <w:lang w:eastAsia="pl-PL"/>
        </w:rPr>
        <w:t>________</w:t>
      </w:r>
      <w:r w:rsidRPr="00071E7E">
        <w:rPr>
          <w:rFonts w:ascii="Calibri" w:eastAsia="Times New Roman" w:hAnsi="Calibri" w:cs="Calibri"/>
          <w:lang w:eastAsia="pl-PL"/>
        </w:rPr>
        <w:t xml:space="preserve"> ustawy Pzp </w:t>
      </w:r>
      <w:r w:rsidRPr="00071E7E">
        <w:rPr>
          <w:rFonts w:ascii="Calibri" w:eastAsia="Times New Roman" w:hAnsi="Calibri" w:cs="Calibri"/>
          <w:i/>
          <w:iCs/>
          <w:lang w:eastAsia="pl-PL"/>
        </w:rPr>
        <w:t xml:space="preserve">(podać mającą zastosowanie podstawę wykluczenia </w:t>
      </w:r>
    </w:p>
    <w:p w14:paraId="3232C179" w14:textId="4B006739" w:rsidR="006E2F3A" w:rsidRPr="00071E7E" w:rsidRDefault="006E2F3A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i/>
          <w:iCs/>
          <w:lang w:eastAsia="pl-PL"/>
        </w:rPr>
        <w:t>spośród wymienionych w art. 108 ust. 1 lub art. 109 ust. 1 pkt 4 Ustawy Pzp).</w:t>
      </w:r>
      <w:r w:rsidRPr="00071E7E">
        <w:rPr>
          <w:rFonts w:ascii="Calibri" w:eastAsia="Times New Roman" w:hAnsi="Calibri" w:cs="Calibri"/>
          <w:lang w:eastAsia="pl-PL"/>
        </w:rPr>
        <w:t xml:space="preserve"> Jednocześnie oświadczam, że w związku z ww. okolicznością, na podstawie art. 110 ust. 2 ustawy Pzp podjąłem/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podjeliśmy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następujące środki naprawcze: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_______________________________________________________________________</w:t>
      </w:r>
    </w:p>
    <w:p w14:paraId="2D7D7C53" w14:textId="77777777" w:rsidR="0052401C" w:rsidRDefault="0052401C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highlight w:val="lightGray"/>
          <w:lang w:eastAsia="pl-PL"/>
        </w:rPr>
      </w:pPr>
    </w:p>
    <w:p w14:paraId="6253CAF4" w14:textId="466861D1" w:rsidR="00E30987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071E7E">
        <w:rPr>
          <w:rFonts w:ascii="Calibri" w:eastAsia="Times New Roman" w:hAnsi="Calibri" w:cs="Calibri"/>
          <w:b/>
          <w:bCs/>
          <w:highlight w:val="lightGray"/>
          <w:lang w:eastAsia="pl-PL"/>
        </w:rPr>
        <w:t>OŚWIADCZENIE DOTYCZĄCE PODANYCH INFORMACJI:</w:t>
      </w:r>
    </w:p>
    <w:p w14:paraId="362A9328" w14:textId="4DE2BBEA" w:rsidR="006448C6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 xml:space="preserve">Oświadczam, że wszystkie informacje podane w niniejszym 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oswiadczeniu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są aktualne i zgodne z prawdą oraz zostały przedstawione z pełną świadomością konsekwencji wprowadzenia Zamawiającego w błąd przy przedstawianiu informacji.</w:t>
      </w:r>
      <w:bookmarkStart w:id="12" w:name="_Hlk65579333"/>
    </w:p>
    <w:bookmarkEnd w:id="12"/>
    <w:p w14:paraId="606EB395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2FC9EFF7" w14:textId="77777777" w:rsidR="00696C94" w:rsidRDefault="008045D7" w:rsidP="00696C94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3" w:name="_Hlk74825597"/>
      <w:r w:rsidRPr="00071E7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0AD517E0" w14:textId="7874B17D" w:rsidR="00095566" w:rsidRPr="00071E7E" w:rsidRDefault="008045D7" w:rsidP="00696C94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071E7E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bookmarkEnd w:id="13"/>
      <w:r w:rsidRPr="00071E7E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095566" w:rsidRPr="00071E7E" w:rsidSect="00524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080" w:bottom="567" w:left="1080" w:header="284" w:footer="4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9CBAE" w14:textId="77777777" w:rsidR="007348F0" w:rsidRDefault="007348F0" w:rsidP="00597E0F">
      <w:pPr>
        <w:spacing w:after="0" w:line="240" w:lineRule="auto"/>
      </w:pPr>
      <w:r>
        <w:separator/>
      </w:r>
    </w:p>
  </w:endnote>
  <w:endnote w:type="continuationSeparator" w:id="0">
    <w:p w14:paraId="45697317" w14:textId="77777777" w:rsidR="007348F0" w:rsidRDefault="007348F0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4BAD" w14:textId="77777777" w:rsidR="006A242B" w:rsidRDefault="006A2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597B4BB6" w14:textId="77777777" w:rsidR="00F16B06" w:rsidRPr="00C25848" w:rsidRDefault="00F16B06" w:rsidP="00F16B06">
            <w:pPr>
              <w:pStyle w:val="Stopka"/>
              <w:jc w:val="center"/>
              <w:rPr>
                <w:bCs/>
              </w:rPr>
            </w:pPr>
            <w:r w:rsidRPr="00C25848">
              <w:rPr>
                <w:bCs/>
              </w:rPr>
              <w:t>Projekt dofinansowany przez Fundusze Szwajcarskie wspierające zmniejszanie różnic gospodarczych</w:t>
            </w:r>
          </w:p>
          <w:p w14:paraId="6A1467DF" w14:textId="77777777" w:rsidR="00F16B06" w:rsidRDefault="00F16B06" w:rsidP="00F16B06">
            <w:pPr>
              <w:pStyle w:val="Stopka"/>
              <w:jc w:val="center"/>
            </w:pPr>
            <w:r w:rsidRPr="00C25848">
              <w:rPr>
                <w:bCs/>
              </w:rPr>
              <w:t>i społecznych w Unii Europejskiej oraz budżet państwa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AB4105C" w14:textId="77777777" w:rsidR="00B90DB3" w:rsidRDefault="00B90DB3" w:rsidP="00B90DB3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58E45F8E" w14:textId="77777777" w:rsidR="00B90DB3" w:rsidRDefault="00B90DB3" w:rsidP="00B90DB3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bookmarkStart w:id="20" w:name="_Hlk215577573"/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20"/>
          <w:p w14:paraId="20A4C5F2" w14:textId="4C32A506" w:rsidR="000F374D" w:rsidRPr="005A4BFD" w:rsidRDefault="000F374D" w:rsidP="00B90DB3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PAGE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  <w:r w:rsidRPr="005A4BFD">
              <w:rPr>
                <w:rFonts w:cstheme="minorHAnsi"/>
                <w:sz w:val="18"/>
                <w:szCs w:val="18"/>
              </w:rPr>
              <w:t xml:space="preserve"> z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NUMPAGES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7C66" w14:textId="77777777" w:rsidR="007348F0" w:rsidRDefault="007348F0" w:rsidP="00597E0F">
      <w:pPr>
        <w:spacing w:after="0" w:line="240" w:lineRule="auto"/>
      </w:pPr>
      <w:r>
        <w:separator/>
      </w:r>
    </w:p>
  </w:footnote>
  <w:footnote w:type="continuationSeparator" w:id="0">
    <w:p w14:paraId="03EB85FC" w14:textId="77777777" w:rsidR="007348F0" w:rsidRDefault="007348F0" w:rsidP="00597E0F">
      <w:pPr>
        <w:spacing w:after="0" w:line="240" w:lineRule="auto"/>
      </w:pPr>
      <w:r>
        <w:continuationSeparator/>
      </w:r>
    </w:p>
  </w:footnote>
  <w:footnote w:id="1">
    <w:p w14:paraId="17FE3B99" w14:textId="77777777" w:rsidR="006448C6" w:rsidRPr="006B027B" w:rsidRDefault="006448C6" w:rsidP="006448C6">
      <w:pPr>
        <w:pStyle w:val="Tekstprzypisudolnego"/>
        <w:jc w:val="both"/>
        <w:rPr>
          <w:sz w:val="18"/>
          <w:szCs w:val="18"/>
        </w:rPr>
      </w:pPr>
      <w:r w:rsidRPr="006B027B">
        <w:rPr>
          <w:rStyle w:val="Odwoanieprzypisudolnego"/>
          <w:sz w:val="18"/>
          <w:szCs w:val="18"/>
        </w:rPr>
        <w:footnoteRef/>
      </w:r>
      <w:r w:rsidRPr="006B027B">
        <w:rPr>
          <w:sz w:val="18"/>
          <w:szCs w:val="18"/>
        </w:rPr>
        <w:t xml:space="preserve"> Oświadczenie składane przez Wykonawcę / Wykonawców wspólnie ubiegających się o udzielenie </w:t>
      </w:r>
      <w:proofErr w:type="spellStart"/>
      <w:r w:rsidRPr="006B027B">
        <w:rPr>
          <w:sz w:val="18"/>
          <w:szCs w:val="18"/>
        </w:rPr>
        <w:t>zamówenia</w:t>
      </w:r>
      <w:proofErr w:type="spellEnd"/>
      <w:r w:rsidRPr="006B027B">
        <w:rPr>
          <w:sz w:val="18"/>
          <w:szCs w:val="18"/>
        </w:rPr>
        <w:t xml:space="preserve"> / podmiot udostępniający zasoby</w:t>
      </w:r>
    </w:p>
    <w:p w14:paraId="67BBAA80" w14:textId="0F4117C7" w:rsidR="006448C6" w:rsidRDefault="006448C6" w:rsidP="006B027B">
      <w:pPr>
        <w:pStyle w:val="Tekstprzypisudolnego"/>
        <w:jc w:val="cen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AB1F6" w14:textId="77777777" w:rsidR="006A242B" w:rsidRDefault="006A2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637E" w14:textId="5946CDBC" w:rsidR="00BE3260" w:rsidRDefault="00B90DB3" w:rsidP="008569D4">
    <w:pPr>
      <w:pStyle w:val="Nagwek"/>
      <w:rPr>
        <w:bCs/>
      </w:rPr>
    </w:pPr>
    <w:r>
      <w:rPr>
        <w:bCs/>
        <w:noProof/>
      </w:rPr>
      <w:drawing>
        <wp:anchor distT="0" distB="0" distL="0" distR="0" simplePos="0" relativeHeight="251659264" behindDoc="0" locked="0" layoutInCell="0" allowOverlap="1" wp14:anchorId="6F3FE572" wp14:editId="04F44422">
          <wp:simplePos x="0" y="0"/>
          <wp:positionH relativeFrom="column">
            <wp:posOffset>98298</wp:posOffset>
          </wp:positionH>
          <wp:positionV relativeFrom="paragraph">
            <wp:posOffset>87604</wp:posOffset>
          </wp:positionV>
          <wp:extent cx="6120130" cy="783590"/>
          <wp:effectExtent l="0" t="0" r="0" b="0"/>
          <wp:wrapSquare wrapText="largest"/>
          <wp:docPr id="269446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B5AF8" w14:textId="760ECEDB" w:rsidR="008569D4" w:rsidRPr="008569D4" w:rsidRDefault="008569D4" w:rsidP="008569D4">
    <w:pPr>
      <w:pStyle w:val="Nagwek"/>
      <w:rPr>
        <w:bCs/>
      </w:rPr>
    </w:pPr>
    <w:r w:rsidRPr="00B03AB6">
      <w:rPr>
        <w:bCs/>
      </w:rPr>
      <w:t>ZP.261</w:t>
    </w:r>
    <w:r w:rsidR="006A242B">
      <w:rPr>
        <w:bCs/>
      </w:rPr>
      <w:t>.18.</w:t>
    </w:r>
    <w:r w:rsidRPr="00B03AB6">
      <w:rPr>
        <w:bCs/>
      </w:rPr>
      <w:t>202</w:t>
    </w:r>
    <w:r w:rsidR="00247EBC">
      <w:rPr>
        <w:bCs/>
      </w:rPr>
      <w:t>6</w:t>
    </w:r>
    <w:r w:rsidRPr="00B03AB6">
      <w:rPr>
        <w:bCs/>
      </w:rPr>
      <w:t>.ZP</w:t>
    </w:r>
    <w:r w:rsidR="00247EBC">
      <w:rPr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BE5D" w14:textId="1BA2CBE6" w:rsidR="00BE3260" w:rsidRDefault="00B90DB3" w:rsidP="0075742A">
    <w:pPr>
      <w:pStyle w:val="Nagwek"/>
      <w:rPr>
        <w:rFonts w:ascii="Calibri" w:hAnsi="Calibri" w:cs="Calibri"/>
        <w:bCs/>
      </w:rPr>
    </w:pPr>
    <w:bookmarkStart w:id="14" w:name="_Hlk63341377"/>
    <w:bookmarkStart w:id="15" w:name="_Hlk63341378"/>
    <w:bookmarkStart w:id="16" w:name="_Hlk65656163"/>
    <w:bookmarkStart w:id="17" w:name="_Hlk65656164"/>
    <w:bookmarkStart w:id="18" w:name="_Hlk65656166"/>
    <w:bookmarkStart w:id="19" w:name="_Hlk65656167"/>
    <w:r>
      <w:rPr>
        <w:rFonts w:ascii="Calibri" w:hAnsi="Calibri" w:cs="Calibri"/>
        <w:bCs/>
        <w:noProof/>
      </w:rPr>
      <w:drawing>
        <wp:anchor distT="0" distB="0" distL="0" distR="0" simplePos="0" relativeHeight="251660288" behindDoc="0" locked="0" layoutInCell="0" allowOverlap="1" wp14:anchorId="6F3FE572" wp14:editId="199737DD">
          <wp:simplePos x="0" y="0"/>
          <wp:positionH relativeFrom="margin">
            <wp:align>right</wp:align>
          </wp:positionH>
          <wp:positionV relativeFrom="paragraph">
            <wp:posOffset>102235</wp:posOffset>
          </wp:positionV>
          <wp:extent cx="6120130" cy="783590"/>
          <wp:effectExtent l="0" t="0" r="0" b="0"/>
          <wp:wrapSquare wrapText="largest"/>
          <wp:docPr id="21347585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62E24" w14:textId="51362B70" w:rsidR="00BE3260" w:rsidRDefault="00BE3260" w:rsidP="0075742A">
    <w:pPr>
      <w:pStyle w:val="Nagwek"/>
      <w:rPr>
        <w:rFonts w:ascii="Calibri" w:hAnsi="Calibri" w:cs="Calibri"/>
        <w:bCs/>
      </w:rPr>
    </w:pPr>
  </w:p>
  <w:p w14:paraId="4EEA936F" w14:textId="0ECF7E39" w:rsidR="006349C9" w:rsidRPr="00071E7E" w:rsidRDefault="008569D4" w:rsidP="0075742A">
    <w:pPr>
      <w:pStyle w:val="Nagwek"/>
      <w:rPr>
        <w:rFonts w:ascii="Calibri" w:hAnsi="Calibri" w:cs="Calibri"/>
        <w:bCs/>
      </w:rPr>
    </w:pPr>
    <w:r w:rsidRPr="00B03AB6">
      <w:rPr>
        <w:rFonts w:ascii="Calibri" w:hAnsi="Calibri" w:cs="Calibri"/>
        <w:bCs/>
      </w:rPr>
      <w:t>ZP.261</w:t>
    </w:r>
    <w:r w:rsidR="006A242B">
      <w:rPr>
        <w:rFonts w:ascii="Calibri" w:hAnsi="Calibri" w:cs="Calibri"/>
        <w:bCs/>
      </w:rPr>
      <w:t>.18.</w:t>
    </w:r>
    <w:r w:rsidRPr="00B03AB6">
      <w:rPr>
        <w:rFonts w:ascii="Calibri" w:hAnsi="Calibri" w:cs="Calibri"/>
        <w:bCs/>
      </w:rPr>
      <w:t>202</w:t>
    </w:r>
    <w:r w:rsidR="00247EBC">
      <w:rPr>
        <w:rFonts w:ascii="Calibri" w:hAnsi="Calibri" w:cs="Calibri"/>
        <w:bCs/>
      </w:rPr>
      <w:t>6</w:t>
    </w:r>
    <w:r w:rsidRPr="00B03AB6">
      <w:rPr>
        <w:rFonts w:ascii="Calibri" w:hAnsi="Calibri" w:cs="Calibri"/>
        <w:bCs/>
      </w:rPr>
      <w:t>.ZP</w:t>
    </w:r>
    <w:bookmarkEnd w:id="14"/>
    <w:bookmarkEnd w:id="15"/>
    <w:bookmarkEnd w:id="16"/>
    <w:bookmarkEnd w:id="17"/>
    <w:bookmarkEnd w:id="18"/>
    <w:bookmarkEnd w:id="19"/>
    <w:r w:rsidR="00247EBC">
      <w:rPr>
        <w:rFonts w:ascii="Calibri" w:hAnsi="Calibri" w:cs="Calibri"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2"/>
  </w:num>
  <w:num w:numId="2" w16cid:durableId="554508640">
    <w:abstractNumId w:val="40"/>
  </w:num>
  <w:num w:numId="3" w16cid:durableId="1753316418">
    <w:abstractNumId w:val="65"/>
  </w:num>
  <w:num w:numId="4" w16cid:durableId="463158112">
    <w:abstractNumId w:val="50"/>
  </w:num>
  <w:num w:numId="5" w16cid:durableId="201787661">
    <w:abstractNumId w:val="47"/>
  </w:num>
  <w:num w:numId="6" w16cid:durableId="1511065013">
    <w:abstractNumId w:val="80"/>
  </w:num>
  <w:num w:numId="7" w16cid:durableId="1518500169">
    <w:abstractNumId w:val="19"/>
  </w:num>
  <w:num w:numId="8" w16cid:durableId="728963897">
    <w:abstractNumId w:val="53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2"/>
  </w:num>
  <w:num w:numId="29" w16cid:durableId="1818764394">
    <w:abstractNumId w:val="76"/>
  </w:num>
  <w:num w:numId="30" w16cid:durableId="434330342">
    <w:abstractNumId w:val="59"/>
  </w:num>
  <w:num w:numId="31" w16cid:durableId="130707565">
    <w:abstractNumId w:val="62"/>
  </w:num>
  <w:num w:numId="32" w16cid:durableId="1476223056">
    <w:abstractNumId w:val="35"/>
  </w:num>
  <w:num w:numId="33" w16cid:durableId="554050180">
    <w:abstractNumId w:val="48"/>
  </w:num>
  <w:num w:numId="34" w16cid:durableId="1505777357">
    <w:abstractNumId w:val="73"/>
  </w:num>
  <w:num w:numId="35" w16cid:durableId="766773537">
    <w:abstractNumId w:val="46"/>
  </w:num>
  <w:num w:numId="36" w16cid:durableId="1331984533">
    <w:abstractNumId w:val="84"/>
  </w:num>
  <w:num w:numId="37" w16cid:durableId="607541001">
    <w:abstractNumId w:val="57"/>
  </w:num>
  <w:num w:numId="38" w16cid:durableId="1414552384">
    <w:abstractNumId w:val="41"/>
  </w:num>
  <w:num w:numId="39" w16cid:durableId="539437421">
    <w:abstractNumId w:val="79"/>
  </w:num>
  <w:num w:numId="40" w16cid:durableId="1702049128">
    <w:abstractNumId w:val="70"/>
  </w:num>
  <w:num w:numId="41" w16cid:durableId="1018240145">
    <w:abstractNumId w:val="37"/>
  </w:num>
  <w:num w:numId="42" w16cid:durableId="2005669528">
    <w:abstractNumId w:val="86"/>
  </w:num>
  <w:num w:numId="43" w16cid:durableId="267352294">
    <w:abstractNumId w:val="81"/>
  </w:num>
  <w:num w:numId="44" w16cid:durableId="124348534">
    <w:abstractNumId w:val="45"/>
  </w:num>
  <w:num w:numId="45" w16cid:durableId="671878072">
    <w:abstractNumId w:val="38"/>
  </w:num>
  <w:num w:numId="46" w16cid:durableId="1391153088">
    <w:abstractNumId w:val="75"/>
  </w:num>
  <w:num w:numId="47" w16cid:durableId="831020473">
    <w:abstractNumId w:val="68"/>
  </w:num>
  <w:num w:numId="48" w16cid:durableId="528760654">
    <w:abstractNumId w:val="56"/>
  </w:num>
  <w:num w:numId="49" w16cid:durableId="1916161350">
    <w:abstractNumId w:val="83"/>
  </w:num>
  <w:num w:numId="50" w16cid:durableId="417017114">
    <w:abstractNumId w:val="58"/>
  </w:num>
  <w:num w:numId="51" w16cid:durableId="932712847">
    <w:abstractNumId w:val="39"/>
  </w:num>
  <w:num w:numId="52" w16cid:durableId="392386468">
    <w:abstractNumId w:val="51"/>
  </w:num>
  <w:num w:numId="53" w16cid:durableId="209730809">
    <w:abstractNumId w:val="88"/>
  </w:num>
  <w:num w:numId="54" w16cid:durableId="725221973">
    <w:abstractNumId w:val="69"/>
  </w:num>
  <w:num w:numId="55" w16cid:durableId="294988902">
    <w:abstractNumId w:val="64"/>
  </w:num>
  <w:num w:numId="56" w16cid:durableId="919292163">
    <w:abstractNumId w:val="67"/>
  </w:num>
  <w:num w:numId="57" w16cid:durableId="1049691854">
    <w:abstractNumId w:val="78"/>
  </w:num>
  <w:num w:numId="58" w16cid:durableId="549457941">
    <w:abstractNumId w:val="42"/>
  </w:num>
  <w:num w:numId="59" w16cid:durableId="931204957">
    <w:abstractNumId w:val="77"/>
  </w:num>
  <w:num w:numId="60" w16cid:durableId="1893301187">
    <w:abstractNumId w:val="87"/>
  </w:num>
  <w:num w:numId="61" w16cid:durableId="465395418">
    <w:abstractNumId w:val="85"/>
  </w:num>
  <w:num w:numId="62" w16cid:durableId="1664889536">
    <w:abstractNumId w:val="60"/>
  </w:num>
  <w:num w:numId="63" w16cid:durableId="152114049">
    <w:abstractNumId w:val="66"/>
  </w:num>
  <w:num w:numId="64" w16cid:durableId="1412044679">
    <w:abstractNumId w:val="44"/>
  </w:num>
  <w:num w:numId="65" w16cid:durableId="210382028">
    <w:abstractNumId w:val="43"/>
  </w:num>
  <w:num w:numId="66" w16cid:durableId="1053501030">
    <w:abstractNumId w:val="54"/>
  </w:num>
  <w:num w:numId="67" w16cid:durableId="1647471198">
    <w:abstractNumId w:val="55"/>
  </w:num>
  <w:num w:numId="68" w16cid:durableId="825243327">
    <w:abstractNumId w:val="74"/>
  </w:num>
  <w:num w:numId="69" w16cid:durableId="1458256096">
    <w:abstractNumId w:val="63"/>
  </w:num>
  <w:num w:numId="70" w16cid:durableId="1929150228">
    <w:abstractNumId w:val="49"/>
  </w:num>
  <w:num w:numId="71" w16cid:durableId="1834375898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3CB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47E83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4B4"/>
    <w:rsid w:val="00055B00"/>
    <w:rsid w:val="00055E2C"/>
    <w:rsid w:val="00055E63"/>
    <w:rsid w:val="00055F03"/>
    <w:rsid w:val="00056322"/>
    <w:rsid w:val="0005636C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3B38"/>
    <w:rsid w:val="001142F8"/>
    <w:rsid w:val="00114D3F"/>
    <w:rsid w:val="00115213"/>
    <w:rsid w:val="00116E5E"/>
    <w:rsid w:val="00117410"/>
    <w:rsid w:val="00117498"/>
    <w:rsid w:val="00123830"/>
    <w:rsid w:val="00123D03"/>
    <w:rsid w:val="001252E0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11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47EBC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B2A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8D7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1F47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6AA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096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01C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092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1AA0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BFD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1A9E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C94"/>
    <w:rsid w:val="00696D21"/>
    <w:rsid w:val="00696FF0"/>
    <w:rsid w:val="006971B7"/>
    <w:rsid w:val="0069779E"/>
    <w:rsid w:val="00697E2E"/>
    <w:rsid w:val="00697F49"/>
    <w:rsid w:val="006A0E73"/>
    <w:rsid w:val="006A1E75"/>
    <w:rsid w:val="006A242B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27B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32A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8F0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984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1DF7"/>
    <w:rsid w:val="009B23D2"/>
    <w:rsid w:val="009B2CA1"/>
    <w:rsid w:val="009B2D69"/>
    <w:rsid w:val="009B3034"/>
    <w:rsid w:val="009B32B0"/>
    <w:rsid w:val="009B3F31"/>
    <w:rsid w:val="009B46E2"/>
    <w:rsid w:val="009B5080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4FF4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9BF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488A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DB3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32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54A7"/>
    <w:rsid w:val="00BD667F"/>
    <w:rsid w:val="00BD6B49"/>
    <w:rsid w:val="00BD6E28"/>
    <w:rsid w:val="00BD7AC0"/>
    <w:rsid w:val="00BE05AA"/>
    <w:rsid w:val="00BE310D"/>
    <w:rsid w:val="00BE3260"/>
    <w:rsid w:val="00BE4538"/>
    <w:rsid w:val="00BE4926"/>
    <w:rsid w:val="00BE52FC"/>
    <w:rsid w:val="00BE5549"/>
    <w:rsid w:val="00BE5E3E"/>
    <w:rsid w:val="00BE659B"/>
    <w:rsid w:val="00BE6917"/>
    <w:rsid w:val="00BE6AC2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54B0"/>
    <w:rsid w:val="00C9629D"/>
    <w:rsid w:val="00C9636E"/>
    <w:rsid w:val="00C969AF"/>
    <w:rsid w:val="00C96EAD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3C66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0B4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81C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B06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107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94F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Tytu">
    <w:name w:val="Title"/>
    <w:basedOn w:val="Normalny"/>
    <w:link w:val="TytuZnak"/>
    <w:uiPriority w:val="10"/>
    <w:qFormat/>
    <w:rsid w:val="00B90DB3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B90DB3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zamowienia@zimslups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56</cp:revision>
  <cp:lastPrinted>2023-03-08T08:59:00Z</cp:lastPrinted>
  <dcterms:created xsi:type="dcterms:W3CDTF">2021-02-22T08:36:00Z</dcterms:created>
  <dcterms:modified xsi:type="dcterms:W3CDTF">2026-05-06T06:16:00Z</dcterms:modified>
</cp:coreProperties>
</file>